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D9DDE" w14:textId="77777777" w:rsidR="00260BB6" w:rsidRPr="003D494B" w:rsidRDefault="00000000" w:rsidP="003D494B">
      <w:pPr>
        <w:pStyle w:val="Nagwek3"/>
        <w:spacing w:before="0"/>
        <w:jc w:val="right"/>
        <w:rPr>
          <w:lang w:val="pl-PL"/>
        </w:rPr>
      </w:pPr>
      <w:r w:rsidRPr="009B5ADB">
        <w:rPr>
          <w:rFonts w:ascii="Aptos" w:eastAsia="Aptos" w:hAnsi="Aptos"/>
          <w:lang w:val="pl-PL"/>
        </w:rPr>
        <w:t>Załącznik nr 2 do Zapytania ofertowego</w:t>
      </w:r>
    </w:p>
    <w:p w14:paraId="6FEE1A39" w14:textId="77777777" w:rsidR="00260BB6" w:rsidRPr="003D494B" w:rsidRDefault="00000000">
      <w:pPr>
        <w:pStyle w:val="Tytu"/>
        <w:spacing w:after="160"/>
        <w:jc w:val="center"/>
        <w:rPr>
          <w:lang w:val="pl-PL"/>
        </w:rPr>
      </w:pPr>
      <w:r w:rsidRPr="003D494B">
        <w:rPr>
          <w:rFonts w:ascii="Aptos" w:eastAsia="Aptos" w:hAnsi="Aptos"/>
          <w:lang w:val="pl-PL"/>
        </w:rPr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8"/>
        <w:gridCol w:w="6236"/>
      </w:tblGrid>
      <w:tr w:rsidR="00260BB6" w14:paraId="34F41506" w14:textId="77777777">
        <w:tc>
          <w:tcPr>
            <w:tcW w:w="243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70EEFA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 xml:space="preserve">Nazwa </w:t>
            </w:r>
            <w:proofErr w:type="spellStart"/>
            <w:r>
              <w:rPr>
                <w:b/>
                <w:color w:val="1F4E79"/>
                <w:sz w:val="18"/>
              </w:rPr>
              <w:t>Wykonawcy</w:t>
            </w:r>
            <w:proofErr w:type="spellEnd"/>
          </w:p>
        </w:tc>
        <w:tc>
          <w:tcPr>
            <w:tcW w:w="623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38CA072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[_______________________________________________]</w:t>
            </w:r>
          </w:p>
        </w:tc>
      </w:tr>
      <w:tr w:rsidR="00260BB6" w14:paraId="27636F7C" w14:textId="77777777">
        <w:tc>
          <w:tcPr>
            <w:tcW w:w="243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D75855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>Adres Wykonawcy</w:t>
            </w:r>
          </w:p>
        </w:tc>
        <w:tc>
          <w:tcPr>
            <w:tcW w:w="623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645D7D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[_______________________________________________]</w:t>
            </w:r>
          </w:p>
        </w:tc>
      </w:tr>
      <w:tr w:rsidR="00260BB6" w14:paraId="6210217C" w14:textId="77777777">
        <w:tc>
          <w:tcPr>
            <w:tcW w:w="243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B8B12E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>NIP / REGON</w:t>
            </w:r>
          </w:p>
        </w:tc>
        <w:tc>
          <w:tcPr>
            <w:tcW w:w="623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71EFFA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[____________]    /    [____________]</w:t>
            </w:r>
          </w:p>
        </w:tc>
      </w:tr>
      <w:tr w:rsidR="00260BB6" w14:paraId="4CFFE005" w14:textId="77777777">
        <w:tc>
          <w:tcPr>
            <w:tcW w:w="243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E17FD2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>E-mail / Tel.</w:t>
            </w:r>
          </w:p>
        </w:tc>
        <w:tc>
          <w:tcPr>
            <w:tcW w:w="6236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F152BD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[____________]    /    [____________]</w:t>
            </w:r>
          </w:p>
        </w:tc>
      </w:tr>
    </w:tbl>
    <w:p w14:paraId="0F4204F9" w14:textId="77777777" w:rsidR="00260BB6" w:rsidRDefault="00260BB6"/>
    <w:p w14:paraId="72C5802C" w14:textId="77777777" w:rsidR="00260BB6" w:rsidRPr="003D494B" w:rsidRDefault="00000000">
      <w:pPr>
        <w:rPr>
          <w:lang w:val="pl-PL"/>
        </w:rPr>
      </w:pPr>
      <w:r w:rsidRPr="003D494B">
        <w:rPr>
          <w:sz w:val="18"/>
          <w:lang w:val="pl-PL"/>
        </w:rPr>
        <w:t xml:space="preserve">Wykonawca jest / nie jest płatnikiem podatku VAT. Wykonawca jest / nie jest </w:t>
      </w:r>
      <w:proofErr w:type="spellStart"/>
      <w:r w:rsidRPr="003D494B">
        <w:rPr>
          <w:sz w:val="18"/>
          <w:lang w:val="pl-PL"/>
        </w:rPr>
        <w:t>mikroprzedsiębiorcą</w:t>
      </w:r>
      <w:proofErr w:type="spellEnd"/>
      <w:r w:rsidRPr="003D494B">
        <w:rPr>
          <w:sz w:val="18"/>
          <w:lang w:val="pl-PL"/>
        </w:rPr>
        <w:t>, małym przedsiębiorcą albo średnim przedsiębiorcą w rozumieniu właściwych przepisów.</w:t>
      </w:r>
    </w:p>
    <w:p w14:paraId="1DD30F46" w14:textId="77777777" w:rsidR="00260BB6" w:rsidRPr="003D494B" w:rsidRDefault="00000000">
      <w:pPr>
        <w:pStyle w:val="Nagwek1"/>
        <w:jc w:val="center"/>
        <w:rPr>
          <w:lang w:val="pl-PL"/>
        </w:rPr>
      </w:pPr>
      <w:r w:rsidRPr="003D494B">
        <w:rPr>
          <w:rFonts w:ascii="Aptos" w:eastAsia="Aptos" w:hAnsi="Aptos"/>
          <w:lang w:val="pl-PL"/>
        </w:rPr>
        <w:t>OFERTA</w:t>
      </w:r>
    </w:p>
    <w:p w14:paraId="44FDAA80" w14:textId="08B5F743" w:rsidR="00260BB6" w:rsidRPr="003D494B" w:rsidRDefault="009B5ADB" w:rsidP="003D494B">
      <w:pPr>
        <w:jc w:val="both"/>
        <w:rPr>
          <w:lang w:val="pl-PL"/>
        </w:rPr>
      </w:pPr>
      <w:r w:rsidRPr="009B5ADB">
        <w:rPr>
          <w:lang w:val="pl-PL"/>
        </w:rPr>
        <w:t xml:space="preserve">W odpowiedzi na Zapytanie ofertowe dotyczące realizacji zadania pn. „Modernizacja infrastruktury informatycznej i wzmocnienie </w:t>
      </w:r>
      <w:proofErr w:type="spellStart"/>
      <w:r w:rsidRPr="009B5ADB">
        <w:rPr>
          <w:lang w:val="pl-PL"/>
        </w:rPr>
        <w:t>cyberbezpieczeństwa</w:t>
      </w:r>
      <w:proofErr w:type="spellEnd"/>
      <w:r w:rsidRPr="009B5ADB">
        <w:rPr>
          <w:lang w:val="pl-PL"/>
        </w:rPr>
        <w:t xml:space="preserve"> </w:t>
      </w:r>
      <w:proofErr w:type="spellStart"/>
      <w:r w:rsidRPr="009B5ADB">
        <w:rPr>
          <w:lang w:val="pl-PL"/>
        </w:rPr>
        <w:t>ZECWiK</w:t>
      </w:r>
      <w:proofErr w:type="spellEnd"/>
      <w:r w:rsidRPr="009B5ADB">
        <w:rPr>
          <w:lang w:val="pl-PL"/>
        </w:rPr>
        <w:t xml:space="preserve"> w Choroszczy Sp. z o.o.” finansowanego ze środków Krajowego Planu Odbudowy i Zwiększania Odporności, inwestycja C3.1.1 </w:t>
      </w:r>
      <w:proofErr w:type="spellStart"/>
      <w:r w:rsidRPr="009B5ADB">
        <w:rPr>
          <w:lang w:val="pl-PL"/>
        </w:rPr>
        <w:t>Cyberbezpieczeństwo</w:t>
      </w:r>
      <w:proofErr w:type="spellEnd"/>
      <w:r w:rsidRPr="009B5ADB">
        <w:rPr>
          <w:lang w:val="pl-PL"/>
        </w:rPr>
        <w:t xml:space="preserve"> – </w:t>
      </w:r>
      <w:proofErr w:type="spellStart"/>
      <w:r w:rsidRPr="009B5ADB">
        <w:rPr>
          <w:lang w:val="pl-PL"/>
        </w:rPr>
        <w:t>CyberPL</w:t>
      </w:r>
      <w:proofErr w:type="spellEnd"/>
      <w:r w:rsidRPr="009B5ADB">
        <w:rPr>
          <w:lang w:val="pl-PL"/>
        </w:rPr>
        <w:t>, w ramach programu „</w:t>
      </w:r>
      <w:proofErr w:type="spellStart"/>
      <w:r w:rsidRPr="009B5ADB">
        <w:rPr>
          <w:lang w:val="pl-PL"/>
        </w:rPr>
        <w:t>Cyberbezpieczne</w:t>
      </w:r>
      <w:proofErr w:type="spellEnd"/>
      <w:r w:rsidRPr="009B5ADB">
        <w:rPr>
          <w:lang w:val="pl-PL"/>
        </w:rPr>
        <w:t xml:space="preserve"> Wodociągi”, składam / składamy ofertę na wykonanie przedmiotu zamówienia na następujących warunkach</w:t>
      </w:r>
      <w:r w:rsidRPr="003D494B">
        <w:rPr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51"/>
        <w:gridCol w:w="2608"/>
      </w:tblGrid>
      <w:tr w:rsidR="00260BB6" w14:paraId="71A240F9" w14:textId="77777777">
        <w:tc>
          <w:tcPr>
            <w:tcW w:w="2551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82C192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 xml:space="preserve">Cena </w:t>
            </w:r>
            <w:proofErr w:type="spellStart"/>
            <w:r>
              <w:rPr>
                <w:b/>
                <w:color w:val="1F4E79"/>
                <w:sz w:val="18"/>
              </w:rPr>
              <w:t>netto</w:t>
            </w:r>
            <w:proofErr w:type="spellEnd"/>
          </w:p>
        </w:tc>
        <w:tc>
          <w:tcPr>
            <w:tcW w:w="260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48EC68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[____________] PLN</w:t>
            </w:r>
          </w:p>
        </w:tc>
      </w:tr>
      <w:tr w:rsidR="00260BB6" w14:paraId="54717770" w14:textId="77777777">
        <w:tc>
          <w:tcPr>
            <w:tcW w:w="2551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A37F93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>Podatek VAT</w:t>
            </w:r>
          </w:p>
        </w:tc>
        <w:tc>
          <w:tcPr>
            <w:tcW w:w="260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36212A1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[____________] PLN</w:t>
            </w:r>
          </w:p>
        </w:tc>
      </w:tr>
      <w:tr w:rsidR="00260BB6" w14:paraId="75BC8E5D" w14:textId="77777777">
        <w:tc>
          <w:tcPr>
            <w:tcW w:w="2551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FFF26F" w14:textId="77777777" w:rsidR="00260BB6" w:rsidRDefault="00000000">
            <w:pPr>
              <w:spacing w:after="0" w:line="252" w:lineRule="auto"/>
            </w:pPr>
            <w:r>
              <w:rPr>
                <w:b/>
                <w:color w:val="1F4E79"/>
                <w:sz w:val="18"/>
              </w:rPr>
              <w:t>Cena brutto</w:t>
            </w:r>
          </w:p>
        </w:tc>
        <w:tc>
          <w:tcPr>
            <w:tcW w:w="2608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0451A2" w14:textId="77777777" w:rsidR="00260BB6" w:rsidRDefault="00000000">
            <w:pPr>
              <w:spacing w:after="0" w:line="252" w:lineRule="auto"/>
            </w:pPr>
            <w:r>
              <w:rPr>
                <w:sz w:val="18"/>
              </w:rPr>
              <w:t>[____________] PLN</w:t>
            </w:r>
          </w:p>
        </w:tc>
      </w:tr>
    </w:tbl>
    <w:p w14:paraId="5DAE6FCF" w14:textId="77777777" w:rsidR="00260BB6" w:rsidRDefault="00260BB6"/>
    <w:p w14:paraId="080432F1" w14:textId="01340225" w:rsidR="00260BB6" w:rsidRDefault="00000000" w:rsidP="009B5ADB">
      <w:pPr>
        <w:jc w:val="both"/>
        <w:rPr>
          <w:b/>
          <w:bCs/>
          <w:sz w:val="18"/>
          <w:lang w:val="pl-PL"/>
        </w:rPr>
      </w:pPr>
      <w:r w:rsidRPr="009B5ADB">
        <w:rPr>
          <w:b/>
          <w:bCs/>
          <w:sz w:val="18"/>
          <w:lang w:val="pl-PL"/>
        </w:rPr>
        <w:t>Producent zaoferowanych serwerów do klastra wirtualizacji na potrzeby uruchomienia systemu bezpieczeństwa IT oferuje</w:t>
      </w:r>
      <w:r w:rsidRPr="003D494B">
        <w:rPr>
          <w:sz w:val="18"/>
          <w:lang w:val="pl-PL"/>
        </w:rPr>
        <w:t xml:space="preserve"> możliwość zainstalowania karty umożliwiającej dostęp bezpośredni poprzez urządzenia mobilne – oferowany serwer posiada możliwość konfiguracji oraz monitoringu najważniejszych komponentów serwera przy użyciu dedykowanej aplikacji mobilnej (Android / Apple iOS) przy użyciu jednego z protokołów BLE / WIFI – </w:t>
      </w:r>
      <w:r w:rsidRPr="00A96151">
        <w:rPr>
          <w:b/>
          <w:bCs/>
          <w:sz w:val="18"/>
          <w:lang w:val="pl-PL"/>
        </w:rPr>
        <w:t>TAK / NIE</w:t>
      </w:r>
    </w:p>
    <w:p w14:paraId="411D11FA" w14:textId="77777777" w:rsidR="0066136A" w:rsidRDefault="0066136A" w:rsidP="0066136A">
      <w:pPr>
        <w:jc w:val="both"/>
        <w:rPr>
          <w:b/>
          <w:bCs/>
          <w:sz w:val="18"/>
          <w:lang w:val="pl-PL"/>
        </w:rPr>
      </w:pPr>
    </w:p>
    <w:p w14:paraId="624B555A" w14:textId="468395F7" w:rsidR="0066136A" w:rsidRPr="0066136A" w:rsidRDefault="0066136A" w:rsidP="0066136A">
      <w:pPr>
        <w:jc w:val="both"/>
        <w:rPr>
          <w:b/>
          <w:bCs/>
          <w:sz w:val="18"/>
          <w:lang w:val="pl-PL"/>
        </w:rPr>
      </w:pPr>
      <w:r w:rsidRPr="0066136A">
        <w:rPr>
          <w:b/>
          <w:bCs/>
          <w:sz w:val="18"/>
          <w:lang w:val="pl-PL"/>
        </w:rPr>
        <w:t>W kryterium okres gwarancji i serwisu producenta dla komponentów sprzętowych rozwiązania (G) oferujemy gwarancję na okres ……………. miesięcy.</w:t>
      </w:r>
    </w:p>
    <w:p w14:paraId="7F164AF0" w14:textId="77777777" w:rsidR="0066136A" w:rsidRPr="0066136A" w:rsidRDefault="0066136A" w:rsidP="0066136A">
      <w:pPr>
        <w:jc w:val="both"/>
        <w:rPr>
          <w:b/>
          <w:bCs/>
          <w:sz w:val="18"/>
          <w:lang w:val="pl-PL"/>
        </w:rPr>
      </w:pPr>
    </w:p>
    <w:p w14:paraId="5E610AC6" w14:textId="1545D2F3" w:rsidR="0066136A" w:rsidRDefault="0066136A" w:rsidP="0066136A">
      <w:pPr>
        <w:jc w:val="both"/>
        <w:rPr>
          <w:b/>
          <w:bCs/>
          <w:sz w:val="18"/>
          <w:lang w:val="pl-PL"/>
        </w:rPr>
      </w:pPr>
      <w:r w:rsidRPr="0066136A">
        <w:rPr>
          <w:b/>
          <w:bCs/>
          <w:sz w:val="18"/>
          <w:lang w:val="pl-PL"/>
        </w:rPr>
        <w:t>W kryterium asysta powdrożeniowa administratorów Zamawiającego (A) oferujemy  …… godzin asysty powdrożeniowej</w:t>
      </w:r>
    </w:p>
    <w:p w14:paraId="7F57B1F1" w14:textId="77777777" w:rsidR="0066136A" w:rsidRDefault="0066136A" w:rsidP="009B5ADB">
      <w:pPr>
        <w:jc w:val="both"/>
        <w:rPr>
          <w:b/>
          <w:bCs/>
          <w:sz w:val="18"/>
          <w:lang w:val="pl-PL"/>
        </w:rPr>
      </w:pPr>
    </w:p>
    <w:p w14:paraId="0111CA7D" w14:textId="77777777" w:rsidR="0066136A" w:rsidRDefault="0066136A" w:rsidP="009B5ADB">
      <w:pPr>
        <w:jc w:val="both"/>
        <w:rPr>
          <w:sz w:val="18"/>
          <w:lang w:val="pl-PL"/>
        </w:rPr>
      </w:pPr>
    </w:p>
    <w:p w14:paraId="7C7673FB" w14:textId="77777777" w:rsidR="00A96151" w:rsidRPr="003D494B" w:rsidRDefault="00A96151">
      <w:pPr>
        <w:rPr>
          <w:lang w:val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260BB6" w:rsidRPr="0066136A" w14:paraId="6CD42F69" w14:textId="77777777">
        <w:tc>
          <w:tcPr>
            <w:tcW w:w="9638" w:type="dxa"/>
            <w:tcBorders>
              <w:top w:val="single" w:sz="8" w:space="0" w:color="9EB6CE"/>
              <w:left w:val="single" w:sz="8" w:space="0" w:color="9EB6CE"/>
              <w:bottom w:val="single" w:sz="8" w:space="0" w:color="9EB6CE"/>
              <w:right w:val="single" w:sz="8" w:space="0" w:color="9EB6CE"/>
            </w:tcBorders>
            <w:shd w:val="clear" w:color="auto" w:fill="F3F6F9"/>
            <w:tcMar>
              <w:top w:w="90" w:type="dxa"/>
              <w:left w:w="120" w:type="dxa"/>
              <w:bottom w:w="90" w:type="dxa"/>
              <w:right w:w="120" w:type="dxa"/>
            </w:tcMar>
          </w:tcPr>
          <w:p w14:paraId="2422F9C1" w14:textId="77777777" w:rsidR="00260BB6" w:rsidRPr="003D494B" w:rsidRDefault="00000000">
            <w:pPr>
              <w:spacing w:after="0"/>
              <w:rPr>
                <w:lang w:val="pl-PL"/>
              </w:rPr>
            </w:pPr>
            <w:r w:rsidRPr="003D494B">
              <w:rPr>
                <w:color w:val="374151"/>
                <w:sz w:val="18"/>
                <w:lang w:val="pl-PL"/>
              </w:rPr>
              <w:t xml:space="preserve">UWAGA: wszystkie licencje terminowe, gwarancje i usługi terminowe należy zaoferować co najmniej do dnia </w:t>
            </w:r>
            <w:r w:rsidRPr="003D494B">
              <w:rPr>
                <w:color w:val="EE0000"/>
                <w:sz w:val="18"/>
                <w:lang w:val="pl-PL"/>
              </w:rPr>
              <w:t xml:space="preserve">30.06.2026 </w:t>
            </w:r>
            <w:r w:rsidRPr="003D494B">
              <w:rPr>
                <w:color w:val="374151"/>
                <w:sz w:val="18"/>
                <w:lang w:val="pl-PL"/>
              </w:rPr>
              <w:t>r., a tam gdzie jest to dopuszczalne i zgodne z OPZ – w formie bezterminowej.</w:t>
            </w:r>
          </w:p>
        </w:tc>
      </w:tr>
    </w:tbl>
    <w:p w14:paraId="232BC83B" w14:textId="77777777" w:rsidR="00260BB6" w:rsidRPr="003D494B" w:rsidRDefault="00260BB6">
      <w:pPr>
        <w:rPr>
          <w:lang w:val="pl-PL"/>
        </w:rPr>
      </w:pPr>
    </w:p>
    <w:p w14:paraId="61AD474A" w14:textId="77777777" w:rsidR="00260BB6" w:rsidRPr="003D494B" w:rsidRDefault="00260BB6">
      <w:pPr>
        <w:rPr>
          <w:lang w:val="pl-PL"/>
        </w:rPr>
        <w:sectPr w:rsidR="00260BB6" w:rsidRPr="003D494B">
          <w:headerReference w:type="default" r:id="rId8"/>
          <w:pgSz w:w="11906" w:h="16838"/>
          <w:pgMar w:top="964" w:right="1134" w:bottom="1020" w:left="1134" w:header="720" w:footer="720" w:gutter="0"/>
          <w:cols w:space="720"/>
          <w:docGrid w:linePitch="360"/>
        </w:sectPr>
      </w:pPr>
    </w:p>
    <w:p w14:paraId="4F94C324" w14:textId="77777777" w:rsidR="00260BB6" w:rsidRPr="003D494B" w:rsidRDefault="00000000">
      <w:pPr>
        <w:pStyle w:val="Nagwek1"/>
        <w:rPr>
          <w:lang w:val="pl-PL"/>
        </w:rPr>
      </w:pPr>
      <w:r w:rsidRPr="003D494B">
        <w:rPr>
          <w:rFonts w:ascii="Aptos" w:eastAsia="Aptos" w:hAnsi="Aptos"/>
          <w:lang w:val="pl-PL"/>
        </w:rPr>
        <w:lastRenderedPageBreak/>
        <w:t>Specyfikacja elementów cenowych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910"/>
        <w:gridCol w:w="5094"/>
        <w:gridCol w:w="2147"/>
        <w:gridCol w:w="1926"/>
        <w:gridCol w:w="2094"/>
        <w:gridCol w:w="2147"/>
      </w:tblGrid>
      <w:tr w:rsidR="00260BB6" w14:paraId="4EEDDA2C" w14:textId="77777777">
        <w:trPr>
          <w:trHeight w:val="454"/>
          <w:tblHeader/>
          <w:jc w:val="center"/>
        </w:trPr>
        <w:tc>
          <w:tcPr>
            <w:tcW w:w="62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1F4E7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0F0D14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FFFFFF"/>
                <w:sz w:val="17"/>
              </w:rPr>
              <w:t>Lp.</w:t>
            </w:r>
          </w:p>
        </w:tc>
        <w:tc>
          <w:tcPr>
            <w:tcW w:w="6350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1F4E7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75794D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FFFFFF"/>
                <w:sz w:val="17"/>
              </w:rPr>
              <w:t>Pozycja kosztowa</w:t>
            </w:r>
          </w:p>
        </w:tc>
        <w:tc>
          <w:tcPr>
            <w:tcW w:w="181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1F4E7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BB724A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FFFFFF"/>
                <w:sz w:val="17"/>
              </w:rPr>
              <w:t>Wartość netto</w:t>
            </w:r>
            <w:r>
              <w:rPr>
                <w:b/>
                <w:color w:val="FFFFFF"/>
                <w:sz w:val="17"/>
              </w:rPr>
              <w:br/>
              <w:t>PLN</w:t>
            </w:r>
          </w:p>
        </w:tc>
        <w:tc>
          <w:tcPr>
            <w:tcW w:w="907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1F4E7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1C4957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FFFFFF"/>
                <w:sz w:val="17"/>
              </w:rPr>
              <w:t>VAT</w:t>
            </w:r>
            <w:r>
              <w:rPr>
                <w:b/>
                <w:color w:val="FFFFFF"/>
                <w:sz w:val="17"/>
              </w:rPr>
              <w:br/>
              <w:t>%</w:t>
            </w:r>
          </w:p>
        </w:tc>
        <w:tc>
          <w:tcPr>
            <w:tcW w:w="1814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1F4E7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365AE2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FFFFFF"/>
                <w:sz w:val="17"/>
              </w:rPr>
              <w:t>VAT</w:t>
            </w:r>
            <w:r>
              <w:rPr>
                <w:b/>
                <w:color w:val="FFFFFF"/>
                <w:sz w:val="17"/>
              </w:rPr>
              <w:br/>
              <w:t>PLN</w:t>
            </w:r>
          </w:p>
        </w:tc>
        <w:tc>
          <w:tcPr>
            <w:tcW w:w="2381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1F4E7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49667E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FFFFFF"/>
                <w:sz w:val="17"/>
              </w:rPr>
              <w:t>Wartość brutto</w:t>
            </w:r>
            <w:r>
              <w:rPr>
                <w:b/>
                <w:color w:val="FFFFFF"/>
                <w:sz w:val="17"/>
              </w:rPr>
              <w:br/>
              <w:t>PLN</w:t>
            </w:r>
          </w:p>
        </w:tc>
      </w:tr>
      <w:tr w:rsidR="00260BB6" w14:paraId="74B17270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5D7A121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C4D2BFC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 xml:space="preserve">U26. Szkolenia z zakresu </w:t>
            </w:r>
            <w:proofErr w:type="spellStart"/>
            <w:r w:rsidRPr="003D494B">
              <w:rPr>
                <w:szCs w:val="20"/>
                <w:lang w:val="pl-PL"/>
              </w:rPr>
              <w:t>cyberbezpieczeństwa</w:t>
            </w:r>
            <w:proofErr w:type="spellEnd"/>
            <w:r w:rsidRPr="003D494B">
              <w:rPr>
                <w:szCs w:val="20"/>
                <w:lang w:val="pl-PL"/>
              </w:rPr>
              <w:t xml:space="preserve"> - podstawowe szkolenia budujące świadomość </w:t>
            </w:r>
            <w:proofErr w:type="spellStart"/>
            <w:r w:rsidRPr="003D494B">
              <w:rPr>
                <w:szCs w:val="20"/>
                <w:lang w:val="pl-PL"/>
              </w:rPr>
              <w:t>cyberzagrożeń</w:t>
            </w:r>
            <w:proofErr w:type="spellEnd"/>
            <w:r w:rsidRPr="003D494B">
              <w:rPr>
                <w:szCs w:val="20"/>
                <w:lang w:val="pl-PL"/>
              </w:rPr>
              <w:t xml:space="preserve"> i sposobów ochrony dla pracowników IT/OT/ICS/</w:t>
            </w:r>
            <w:proofErr w:type="spellStart"/>
            <w:r w:rsidRPr="003D494B">
              <w:rPr>
                <w:szCs w:val="20"/>
                <w:lang w:val="pl-PL"/>
              </w:rPr>
              <w:t>IIoT</w:t>
            </w:r>
            <w:proofErr w:type="spellEnd"/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79D107B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F8DFF6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58CA9A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0562AB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737CF265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6802939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2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DBA5756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 xml:space="preserve">S27. </w:t>
            </w:r>
            <w:proofErr w:type="spellStart"/>
            <w:r w:rsidRPr="003D494B">
              <w:rPr>
                <w:szCs w:val="20"/>
                <w:lang w:val="pl-PL"/>
              </w:rPr>
              <w:t>Zarządzalne</w:t>
            </w:r>
            <w:proofErr w:type="spellEnd"/>
            <w:r w:rsidRPr="003D494B">
              <w:rPr>
                <w:szCs w:val="20"/>
                <w:lang w:val="pl-PL"/>
              </w:rPr>
              <w:t xml:space="preserve"> urządzenia sieciowe z obsługą VLAN, </w:t>
            </w:r>
            <w:proofErr w:type="spellStart"/>
            <w:r w:rsidRPr="003D494B">
              <w:rPr>
                <w:szCs w:val="20"/>
                <w:lang w:val="pl-PL"/>
              </w:rPr>
              <w:t>MACsec</w:t>
            </w:r>
            <w:proofErr w:type="spellEnd"/>
            <w:r w:rsidRPr="003D494B">
              <w:rPr>
                <w:szCs w:val="20"/>
                <w:lang w:val="pl-PL"/>
              </w:rPr>
              <w:t>, standardu 802.1X (</w:t>
            </w:r>
            <w:proofErr w:type="spellStart"/>
            <w:r w:rsidRPr="003D494B">
              <w:rPr>
                <w:szCs w:val="20"/>
                <w:lang w:val="pl-PL"/>
              </w:rPr>
              <w:t>switch</w:t>
            </w:r>
            <w:proofErr w:type="spellEnd"/>
            <w:r w:rsidRPr="003D494B">
              <w:rPr>
                <w:szCs w:val="20"/>
                <w:lang w:val="pl-PL"/>
              </w:rPr>
              <w:t>) – pozycja 1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0B539B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374C3A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183B0A5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41C79E4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74322ACC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B6C135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3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C2EB3D2" w14:textId="77777777" w:rsidR="00260BB6" w:rsidRPr="003D494B" w:rsidRDefault="00000000">
            <w:pPr>
              <w:spacing w:after="0" w:line="252" w:lineRule="auto"/>
              <w:rPr>
                <w:szCs w:val="20"/>
              </w:rPr>
            </w:pPr>
            <w:r w:rsidRPr="003D494B">
              <w:rPr>
                <w:szCs w:val="20"/>
              </w:rPr>
              <w:t>S02. NGFW (Next Gen FireWall) – pozycja 1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6B53024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004BF6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12FA29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B7D6255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51A6DA7B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3A0BEB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4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8C1F80F" w14:textId="77777777" w:rsidR="00260BB6" w:rsidRPr="003D494B" w:rsidRDefault="00000000">
            <w:pPr>
              <w:spacing w:after="0" w:line="252" w:lineRule="auto"/>
              <w:rPr>
                <w:szCs w:val="20"/>
              </w:rPr>
            </w:pPr>
            <w:r w:rsidRPr="003D494B">
              <w:rPr>
                <w:szCs w:val="20"/>
              </w:rPr>
              <w:t>S02. NGFW (Next Gen FireWall) – pozycja 2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4560F0D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48C10A8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C67D9F1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720D562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6C6F670D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9187E46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5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BB0F1E4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 xml:space="preserve">S15. Napęd Streamer i kasety do </w:t>
            </w:r>
            <w:proofErr w:type="spellStart"/>
            <w:r w:rsidRPr="003D494B">
              <w:rPr>
                <w:szCs w:val="20"/>
                <w:lang w:val="pl-PL"/>
              </w:rPr>
              <w:t>Streamer’a</w:t>
            </w:r>
            <w:proofErr w:type="spellEnd"/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E3C5C9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CB9FA5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5C6508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40CDC62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3ADD8341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8D15A8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6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28BC4BD" w14:textId="77777777" w:rsidR="00260BB6" w:rsidRPr="003D494B" w:rsidRDefault="00000000">
            <w:pPr>
              <w:spacing w:after="0" w:line="252" w:lineRule="auto"/>
              <w:rPr>
                <w:szCs w:val="20"/>
              </w:rPr>
            </w:pPr>
            <w:r w:rsidRPr="003D494B">
              <w:rPr>
                <w:szCs w:val="20"/>
              </w:rPr>
              <w:t>S21. Network Attached Storage (NAS)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707679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21EF3E2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87F1CF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F87E15E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257306ED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F011F9D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7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926C36B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 xml:space="preserve">O16. Oprogramowanie do wykonywania kopii zapasowych (w tym </w:t>
            </w:r>
            <w:proofErr w:type="spellStart"/>
            <w:r w:rsidRPr="003D494B">
              <w:rPr>
                <w:szCs w:val="20"/>
                <w:lang w:val="pl-PL"/>
              </w:rPr>
              <w:t>deduplikacji</w:t>
            </w:r>
            <w:proofErr w:type="spellEnd"/>
            <w:r w:rsidRPr="003D494B">
              <w:rPr>
                <w:szCs w:val="20"/>
                <w:lang w:val="pl-PL"/>
              </w:rPr>
              <w:t>)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F23C399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A13BBB8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215547D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75726AA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5F73AD55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8DD6A4B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8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143A1ED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>O34. Oprogramowanie do zarządzania i aktualizacji systemów operacyjnych i oprogramowania na stacjach roboczych, serwerach, urządzeniach sieciowych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AA7E36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5CBCC3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66760F6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6FF6934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273FFB80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3CD6D9E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9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AF33B23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>S13. Serwer fizyczny niezbędny do zainstalowania produktu lub wdrożenia rozwiązania z zakresu bezpieczeństwa, w tym usług HA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030878E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0CD2441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8F4D15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310D173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152DFAAD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CA0255B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10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6C5F552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 xml:space="preserve">S14. Serwer do wykonywania kopii zapasowych (w tym z usługą/licencją </w:t>
            </w:r>
            <w:proofErr w:type="spellStart"/>
            <w:r w:rsidRPr="003D494B">
              <w:rPr>
                <w:szCs w:val="20"/>
                <w:lang w:val="pl-PL"/>
              </w:rPr>
              <w:t>deduplikacji</w:t>
            </w:r>
            <w:proofErr w:type="spellEnd"/>
            <w:r w:rsidRPr="003D494B">
              <w:rPr>
                <w:szCs w:val="20"/>
                <w:lang w:val="pl-PL"/>
              </w:rPr>
              <w:t>)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360F56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9B417A2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CFB952B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A965B01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64A163BD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FF67300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11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CA68AA9" w14:textId="77777777" w:rsidR="00260BB6" w:rsidRPr="003D494B" w:rsidRDefault="00000000">
            <w:pPr>
              <w:spacing w:after="0" w:line="252" w:lineRule="auto"/>
              <w:rPr>
                <w:szCs w:val="20"/>
              </w:rPr>
            </w:pPr>
            <w:r w:rsidRPr="003D494B">
              <w:rPr>
                <w:szCs w:val="20"/>
              </w:rPr>
              <w:t>S16. Macierz dyskowa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C22500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B66210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80E9BC8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37B1A01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480DB1CF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E7C3F86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lastRenderedPageBreak/>
              <w:t>12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F9DC6CE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>O47. Licencja na system operacyjny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2E09F7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E5318EE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4F06E34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6C0A885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428206D5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06B3494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13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BCCFE90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>O47. Licencja dostępowa do systemu operacyjnego serwerów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24EAA43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EE69EE9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06B30ED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B40DD99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6BD6641B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14CE17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14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D723BAA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>O47. Licencja na bazę danych na potrzeby systemów bezpieczeństwa IT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267D3C2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4337BA3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61B04F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59A4F05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0D0368EB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ACB523A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15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51E3CA3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>O47. Licencja dostępowa do bazy danych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408EA3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50E383E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D906A8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853AC3E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123276B4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6DCC128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16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DEB07CD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 xml:space="preserve">U09. Wdrożenie klastra </w:t>
            </w:r>
            <w:proofErr w:type="spellStart"/>
            <w:r w:rsidRPr="003D494B">
              <w:rPr>
                <w:szCs w:val="20"/>
                <w:lang w:val="pl-PL"/>
              </w:rPr>
              <w:t>failover</w:t>
            </w:r>
            <w:proofErr w:type="spellEnd"/>
            <w:r w:rsidRPr="003D494B">
              <w:rPr>
                <w:szCs w:val="20"/>
                <w:lang w:val="pl-PL"/>
              </w:rPr>
              <w:t xml:space="preserve"> serwerów systemu bezpieczeństwa IT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C972F5E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F011890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8185069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7D1AEFB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6464CFD9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5008E9D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17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16BF1DA" w14:textId="77777777" w:rsidR="00260BB6" w:rsidRPr="003D494B" w:rsidRDefault="00000000">
            <w:pPr>
              <w:spacing w:after="0" w:line="252" w:lineRule="auto"/>
              <w:rPr>
                <w:szCs w:val="20"/>
              </w:rPr>
            </w:pPr>
            <w:r w:rsidRPr="003D494B">
              <w:rPr>
                <w:szCs w:val="20"/>
              </w:rPr>
              <w:t>U09. Wdrożenie usług Active Directory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52A29B6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D8F0C26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3D1F044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7FB07BE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3906931E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A86B125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18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C468ED6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>U09. Wdrożenie i konfiguracja oprogramowania kopii zapasowych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9E2A2F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6940932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831A6F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3DF4FD5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5D8FB143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C46BF96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19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130C797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>U09. Wdrożenie oprogramowania do zarządzania komputerami, serwerami, laptopami i urządzeniami mobilnymi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765CD7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78901E2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E1A3442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E53BD3E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173369D1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C904AF4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20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69856E4" w14:textId="77777777" w:rsidR="00260BB6" w:rsidRPr="003D494B" w:rsidRDefault="00000000">
            <w:pPr>
              <w:spacing w:after="0" w:line="252" w:lineRule="auto"/>
              <w:rPr>
                <w:szCs w:val="20"/>
              </w:rPr>
            </w:pPr>
            <w:r w:rsidRPr="003D494B">
              <w:rPr>
                <w:szCs w:val="20"/>
              </w:rPr>
              <w:t>U09. Wdrożenie rozwiązania SIEM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D4A6A8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AE5A711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74711D8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C8436B4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2A89D85D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A6F22E9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21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49B1007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>U09. Wdrożenie urządzenia bezpieczeństwa sieciowego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BC285AE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08F335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0B13CE4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A79B7B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46D8AD38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53E20C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22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B7D6171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 xml:space="preserve">S27. </w:t>
            </w:r>
            <w:proofErr w:type="spellStart"/>
            <w:r w:rsidRPr="003D494B">
              <w:rPr>
                <w:szCs w:val="20"/>
                <w:lang w:val="pl-PL"/>
              </w:rPr>
              <w:t>Zarządzalne</w:t>
            </w:r>
            <w:proofErr w:type="spellEnd"/>
            <w:r w:rsidRPr="003D494B">
              <w:rPr>
                <w:szCs w:val="20"/>
                <w:lang w:val="pl-PL"/>
              </w:rPr>
              <w:t xml:space="preserve"> urządzenia sieciowe z obsługą VLAN, </w:t>
            </w:r>
            <w:proofErr w:type="spellStart"/>
            <w:r w:rsidRPr="003D494B">
              <w:rPr>
                <w:szCs w:val="20"/>
                <w:lang w:val="pl-PL"/>
              </w:rPr>
              <w:t>MACsec</w:t>
            </w:r>
            <w:proofErr w:type="spellEnd"/>
            <w:r w:rsidRPr="003D494B">
              <w:rPr>
                <w:szCs w:val="20"/>
                <w:lang w:val="pl-PL"/>
              </w:rPr>
              <w:t>, standardu 802.1X (</w:t>
            </w:r>
            <w:proofErr w:type="spellStart"/>
            <w:r w:rsidRPr="003D494B">
              <w:rPr>
                <w:szCs w:val="20"/>
                <w:lang w:val="pl-PL"/>
              </w:rPr>
              <w:t>switch</w:t>
            </w:r>
            <w:proofErr w:type="spellEnd"/>
            <w:r w:rsidRPr="003D494B">
              <w:rPr>
                <w:szCs w:val="20"/>
                <w:lang w:val="pl-PL"/>
              </w:rPr>
              <w:t>) – pozycja 2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4100763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5F84AEB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15EC6B4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BF9BD1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0050A2D4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17A133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23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33FDE9A" w14:textId="77777777" w:rsidR="00260BB6" w:rsidRPr="003D494B" w:rsidRDefault="00000000">
            <w:pPr>
              <w:spacing w:after="0" w:line="252" w:lineRule="auto"/>
              <w:rPr>
                <w:szCs w:val="20"/>
              </w:rPr>
            </w:pPr>
            <w:r w:rsidRPr="003D494B">
              <w:rPr>
                <w:szCs w:val="20"/>
              </w:rPr>
              <w:t>S02. NGFW (Next Gen FireWall) – pozycja 3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44B8793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09CD83C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7C205AB9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0455EC0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107D2A7A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0833F8A" w14:textId="77777777" w:rsidR="00260BB6" w:rsidRDefault="00000000">
            <w:pPr>
              <w:spacing w:after="0" w:line="252" w:lineRule="auto"/>
              <w:jc w:val="center"/>
            </w:pPr>
            <w:r>
              <w:rPr>
                <w:sz w:val="17"/>
              </w:rPr>
              <w:lastRenderedPageBreak/>
              <w:t>24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6294C8A" w14:textId="77777777" w:rsidR="00260BB6" w:rsidRPr="003D494B" w:rsidRDefault="00000000">
            <w:pPr>
              <w:spacing w:after="0" w:line="252" w:lineRule="auto"/>
              <w:rPr>
                <w:szCs w:val="20"/>
              </w:rPr>
            </w:pPr>
            <w:r w:rsidRPr="003D494B">
              <w:rPr>
                <w:szCs w:val="20"/>
              </w:rPr>
              <w:t>S34. Access Point WiFi z obsługą standardu 802.1X oraz WPA3-Enterprise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96A1FE3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7563037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30848546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6F9995B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41CE2E0D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CD34BCF" w14:textId="77777777" w:rsidR="00260BB6" w:rsidRDefault="00000000">
            <w:pPr>
              <w:spacing w:after="0" w:line="252" w:lineRule="auto"/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1101499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>Z1. Urządzenia typu UPS do produktów i rozwiązań z zakresu bezpieczeństwa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0F3079A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6776681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DA4283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2DA8DA5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14B1CAC8" w14:textId="77777777">
        <w:trPr>
          <w:trHeight w:val="539"/>
          <w:jc w:val="center"/>
        </w:trPr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DC983C3" w14:textId="77777777" w:rsidR="00260BB6" w:rsidRDefault="00000000">
            <w:pPr>
              <w:spacing w:after="0" w:line="252" w:lineRule="auto"/>
              <w:jc w:val="center"/>
            </w:pPr>
            <w:r>
              <w:rPr>
                <w:sz w:val="17"/>
              </w:rPr>
              <w:t>26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56D09DEA" w14:textId="77777777" w:rsidR="00260BB6" w:rsidRPr="003D494B" w:rsidRDefault="00000000">
            <w:pPr>
              <w:spacing w:after="0" w:line="252" w:lineRule="auto"/>
              <w:rPr>
                <w:szCs w:val="20"/>
                <w:lang w:val="pl-PL"/>
              </w:rPr>
            </w:pPr>
            <w:r w:rsidRPr="003D494B">
              <w:rPr>
                <w:szCs w:val="20"/>
                <w:lang w:val="pl-PL"/>
              </w:rPr>
              <w:t>U09. Wdrożenie czterech bezprzewodowych punktów dostępowych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1C46FE30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6A924BA8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096D4C2B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75" w:type="dxa"/>
              <w:left w:w="85" w:type="dxa"/>
              <w:bottom w:w="75" w:type="dxa"/>
              <w:right w:w="85" w:type="dxa"/>
            </w:tcMar>
            <w:vAlign w:val="center"/>
          </w:tcPr>
          <w:p w14:paraId="410FC2D2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szCs w:val="20"/>
              </w:rPr>
              <w:t>[__________]</w:t>
            </w:r>
          </w:p>
        </w:tc>
      </w:tr>
      <w:tr w:rsidR="00260BB6" w14:paraId="7CE9F27E" w14:textId="77777777">
        <w:trPr>
          <w:jc w:val="center"/>
        </w:trPr>
        <w:tc>
          <w:tcPr>
            <w:tcW w:w="2523" w:type="dxa"/>
            <w:tcBorders>
              <w:top w:val="single" w:sz="8" w:space="0" w:color="1F4E79"/>
              <w:left w:val="single" w:sz="6" w:space="0" w:color="9EB6CE"/>
              <w:bottom w:val="single" w:sz="8" w:space="0" w:color="1F4E79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BD21FE" w14:textId="77777777" w:rsidR="00260BB6" w:rsidRDefault="00260BB6">
            <w:pPr>
              <w:spacing w:after="0" w:line="252" w:lineRule="auto"/>
              <w:jc w:val="center"/>
            </w:pPr>
          </w:p>
        </w:tc>
        <w:tc>
          <w:tcPr>
            <w:tcW w:w="2523" w:type="dxa"/>
            <w:tcBorders>
              <w:top w:val="single" w:sz="8" w:space="0" w:color="1F4E79"/>
              <w:left w:val="single" w:sz="6" w:space="0" w:color="9EB6CE"/>
              <w:bottom w:val="single" w:sz="8" w:space="0" w:color="1F4E79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CDBDC1" w14:textId="77777777" w:rsidR="00260BB6" w:rsidRPr="003D494B" w:rsidRDefault="00000000">
            <w:pPr>
              <w:spacing w:after="0" w:line="252" w:lineRule="auto"/>
              <w:jc w:val="right"/>
              <w:rPr>
                <w:szCs w:val="20"/>
              </w:rPr>
            </w:pPr>
            <w:r w:rsidRPr="003D494B">
              <w:rPr>
                <w:b/>
                <w:color w:val="1F4E79"/>
                <w:szCs w:val="20"/>
              </w:rPr>
              <w:t>OGÓŁEM</w:t>
            </w:r>
          </w:p>
        </w:tc>
        <w:tc>
          <w:tcPr>
            <w:tcW w:w="2523" w:type="dxa"/>
            <w:tcBorders>
              <w:top w:val="single" w:sz="8" w:space="0" w:color="1F4E79"/>
              <w:left w:val="single" w:sz="6" w:space="0" w:color="9EB6CE"/>
              <w:bottom w:val="single" w:sz="8" w:space="0" w:color="1F4E79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F55C99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b/>
                <w:szCs w:val="20"/>
              </w:rPr>
              <w:t>[__________]</w:t>
            </w:r>
          </w:p>
        </w:tc>
        <w:tc>
          <w:tcPr>
            <w:tcW w:w="2523" w:type="dxa"/>
            <w:tcBorders>
              <w:top w:val="single" w:sz="8" w:space="0" w:color="1F4E79"/>
              <w:left w:val="single" w:sz="6" w:space="0" w:color="9EB6CE"/>
              <w:bottom w:val="single" w:sz="8" w:space="0" w:color="1F4E79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EE17FF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b/>
                <w:szCs w:val="20"/>
              </w:rPr>
              <w:t>x</w:t>
            </w:r>
          </w:p>
        </w:tc>
        <w:tc>
          <w:tcPr>
            <w:tcW w:w="2523" w:type="dxa"/>
            <w:tcBorders>
              <w:top w:val="single" w:sz="8" w:space="0" w:color="1F4E79"/>
              <w:left w:val="single" w:sz="6" w:space="0" w:color="9EB6CE"/>
              <w:bottom w:val="single" w:sz="8" w:space="0" w:color="1F4E79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01B773E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b/>
                <w:szCs w:val="20"/>
              </w:rPr>
              <w:t>[________]</w:t>
            </w:r>
          </w:p>
        </w:tc>
        <w:tc>
          <w:tcPr>
            <w:tcW w:w="2523" w:type="dxa"/>
            <w:tcBorders>
              <w:top w:val="single" w:sz="8" w:space="0" w:color="1F4E79"/>
              <w:left w:val="single" w:sz="6" w:space="0" w:color="9EB6CE"/>
              <w:bottom w:val="single" w:sz="8" w:space="0" w:color="1F4E79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BA44B0" w14:textId="77777777" w:rsidR="00260BB6" w:rsidRPr="003D494B" w:rsidRDefault="00000000">
            <w:pPr>
              <w:spacing w:after="0" w:line="252" w:lineRule="auto"/>
              <w:jc w:val="center"/>
              <w:rPr>
                <w:szCs w:val="20"/>
              </w:rPr>
            </w:pPr>
            <w:r w:rsidRPr="003D494B">
              <w:rPr>
                <w:b/>
                <w:szCs w:val="20"/>
              </w:rPr>
              <w:t>[__________]</w:t>
            </w:r>
          </w:p>
        </w:tc>
      </w:tr>
    </w:tbl>
    <w:p w14:paraId="3608D4D1" w14:textId="77777777" w:rsidR="00260BB6" w:rsidRDefault="00260BB6">
      <w:pPr>
        <w:sectPr w:rsidR="00260BB6">
          <w:headerReference w:type="default" r:id="rId9"/>
          <w:footerReference w:type="default" r:id="rId10"/>
          <w:pgSz w:w="16838" w:h="11906" w:orient="landscape"/>
          <w:pgMar w:top="794" w:right="850" w:bottom="794" w:left="850" w:header="720" w:footer="720" w:gutter="0"/>
          <w:cols w:space="720"/>
          <w:docGrid w:linePitch="360"/>
        </w:sectPr>
      </w:pPr>
    </w:p>
    <w:p w14:paraId="0BD9384F" w14:textId="77777777" w:rsidR="00260BB6" w:rsidRDefault="00000000">
      <w:pPr>
        <w:pStyle w:val="Nagwek1"/>
      </w:pPr>
      <w:r>
        <w:rPr>
          <w:rFonts w:ascii="Aptos" w:eastAsia="Aptos" w:hAnsi="Aptos"/>
        </w:rPr>
        <w:lastRenderedPageBreak/>
        <w:t>Oświadczenia Wykonawcy</w:t>
      </w:r>
    </w:p>
    <w:p w14:paraId="2751F522" w14:textId="77777777" w:rsidR="00260BB6" w:rsidRPr="003D494B" w:rsidRDefault="00000000" w:rsidP="009B5ADB">
      <w:pPr>
        <w:ind w:left="283" w:hanging="198"/>
        <w:jc w:val="both"/>
        <w:rPr>
          <w:lang w:val="pl-PL"/>
        </w:rPr>
      </w:pPr>
      <w:r w:rsidRPr="003D494B">
        <w:rPr>
          <w:lang w:val="pl-PL"/>
        </w:rPr>
        <w:t>1. udzielamy gwarancji / zapewniamy licencje terminowe i wsparcie na warunkach określonych w OPZ oraz Zapytaniu ofertowym, nie krócej niż do dnia 30 czerwca 2026 r., a w przypadku urządzeń objętych dłuższą gwarancją producenta – zgodnie z gwarancją producenta;</w:t>
      </w:r>
    </w:p>
    <w:p w14:paraId="0E35E94E" w14:textId="77777777" w:rsidR="00260BB6" w:rsidRPr="003D494B" w:rsidRDefault="00000000" w:rsidP="009B5ADB">
      <w:pPr>
        <w:ind w:left="283" w:hanging="198"/>
        <w:jc w:val="both"/>
        <w:rPr>
          <w:lang w:val="pl-PL"/>
        </w:rPr>
      </w:pPr>
      <w:r w:rsidRPr="003D494B">
        <w:rPr>
          <w:lang w:val="pl-PL"/>
        </w:rPr>
        <w:t>2. uzyskanie, zwielokrotnianie i rozpowszechnianie oprogramowania oferowanego w celu wykonania zamówienia nie narusza praw własności intelektualnej osób trzecich, a oprogramowanie jest legalne, oryginalne, nowe i nieużywane wcześniej;</w:t>
      </w:r>
    </w:p>
    <w:p w14:paraId="4544018B" w14:textId="77777777" w:rsidR="00260BB6" w:rsidRPr="003D494B" w:rsidRDefault="00000000" w:rsidP="009B5ADB">
      <w:pPr>
        <w:ind w:left="283" w:hanging="198"/>
        <w:jc w:val="both"/>
        <w:rPr>
          <w:lang w:val="pl-PL"/>
        </w:rPr>
      </w:pPr>
      <w:r w:rsidRPr="003D494B">
        <w:rPr>
          <w:lang w:val="pl-PL"/>
        </w:rPr>
        <w:t>3. zapoznaliśmy się z treścią Zapytania ofertowego, OPZ i projektem umowy oraz nie wnosimy do nich zastrzeżeń;</w:t>
      </w:r>
    </w:p>
    <w:p w14:paraId="5CFC11C7" w14:textId="77777777" w:rsidR="00260BB6" w:rsidRPr="003D494B" w:rsidRDefault="00000000" w:rsidP="009B5ADB">
      <w:pPr>
        <w:ind w:left="283" w:hanging="198"/>
        <w:jc w:val="both"/>
        <w:rPr>
          <w:lang w:val="pl-PL"/>
        </w:rPr>
      </w:pPr>
      <w:r w:rsidRPr="003D494B">
        <w:rPr>
          <w:lang w:val="pl-PL"/>
        </w:rPr>
        <w:t>4. wypełniliśmy obowiązki informacyjne wynikające z RODO wobec osób, których dane przekazujemy w związku z postępowaniem;</w:t>
      </w:r>
    </w:p>
    <w:p w14:paraId="4D42E8CB" w14:textId="77777777" w:rsidR="00260BB6" w:rsidRPr="003D494B" w:rsidRDefault="00000000" w:rsidP="009B5ADB">
      <w:pPr>
        <w:ind w:left="283" w:hanging="198"/>
        <w:jc w:val="both"/>
        <w:rPr>
          <w:lang w:val="pl-PL"/>
        </w:rPr>
      </w:pPr>
      <w:r w:rsidRPr="003D494B">
        <w:rPr>
          <w:lang w:val="pl-PL"/>
        </w:rPr>
        <w:t>5. oferta pozostaje ważna przez okres wskazany w Zapytaniu ofertowym;</w:t>
      </w:r>
    </w:p>
    <w:p w14:paraId="1AE983FF" w14:textId="77777777" w:rsidR="00260BB6" w:rsidRPr="003D494B" w:rsidRDefault="00000000" w:rsidP="009B5ADB">
      <w:pPr>
        <w:ind w:left="283" w:hanging="198"/>
        <w:jc w:val="both"/>
        <w:rPr>
          <w:lang w:val="pl-PL"/>
        </w:rPr>
      </w:pPr>
      <w:r w:rsidRPr="003D494B">
        <w:rPr>
          <w:lang w:val="pl-PL"/>
        </w:rPr>
        <w:t>6. akceptujemy warunki płatności i rozliczenia określone w projekcie umowy;</w:t>
      </w:r>
    </w:p>
    <w:p w14:paraId="0B7995B9" w14:textId="3FC264E7" w:rsidR="00260BB6" w:rsidRPr="003D494B" w:rsidRDefault="009B5ADB" w:rsidP="009B5ADB">
      <w:pPr>
        <w:spacing w:before="160"/>
        <w:jc w:val="both"/>
        <w:rPr>
          <w:lang w:val="pl-PL"/>
        </w:rPr>
      </w:pPr>
      <w:r w:rsidRPr="009B5ADB">
        <w:rPr>
          <w:b/>
          <w:lang w:val="pl-PL"/>
        </w:rPr>
        <w:t>Części zamówienia, które zamierzamy powierzyć podwykonawcom (jeżeli dotyczy) oraz nazwy i adresy podwykonawców (o ile są znani)</w:t>
      </w:r>
      <w:r w:rsidRPr="003D494B">
        <w:rPr>
          <w:b/>
          <w:lang w:val="pl-PL"/>
        </w:rPr>
        <w:t>:</w:t>
      </w:r>
    </w:p>
    <w:p w14:paraId="527183A4" w14:textId="77777777" w:rsidR="00260BB6" w:rsidRDefault="00000000">
      <w:r>
        <w:t>[________________________________________________________________________________________]</w:t>
      </w:r>
    </w:p>
    <w:p w14:paraId="67D41593" w14:textId="77777777" w:rsidR="00260BB6" w:rsidRDefault="00000000">
      <w:r>
        <w:t>[________________________________________________________________________________________]</w:t>
      </w:r>
    </w:p>
    <w:p w14:paraId="4E4C90ED" w14:textId="77777777" w:rsidR="00260BB6" w:rsidRDefault="00000000">
      <w:pPr>
        <w:spacing w:before="160"/>
      </w:pPr>
      <w:r>
        <w:rPr>
          <w:b/>
        </w:rPr>
        <w:t>Wykaz załączników do oferty:</w:t>
      </w:r>
    </w:p>
    <w:p w14:paraId="6A60BCD8" w14:textId="77777777" w:rsidR="00260BB6" w:rsidRDefault="00000000">
      <w:r>
        <w:t>[________________________________________________________________________________________]</w:t>
      </w:r>
    </w:p>
    <w:p w14:paraId="1C39A820" w14:textId="77777777" w:rsidR="00260BB6" w:rsidRDefault="00000000">
      <w:r>
        <w:t>[________________________________________________________________________________________]</w:t>
      </w:r>
    </w:p>
    <w:p w14:paraId="3EAA4BB1" w14:textId="77777777" w:rsidR="003D494B" w:rsidRDefault="003D494B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082"/>
        <w:gridCol w:w="4082"/>
      </w:tblGrid>
      <w:tr w:rsidR="00260BB6" w14:paraId="3C454A24" w14:textId="77777777">
        <w:trPr>
          <w:tblHeader/>
          <w:jc w:val="center"/>
        </w:trPr>
        <w:tc>
          <w:tcPr>
            <w:tcW w:w="4082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F39E8D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1F4E79"/>
                <w:sz w:val="18"/>
              </w:rPr>
              <w:t>Wykonawca</w:t>
            </w:r>
          </w:p>
        </w:tc>
        <w:tc>
          <w:tcPr>
            <w:tcW w:w="4082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1679A4" w14:textId="77777777" w:rsidR="00260BB6" w:rsidRDefault="00000000">
            <w:pPr>
              <w:spacing w:after="0" w:line="252" w:lineRule="auto"/>
              <w:jc w:val="center"/>
            </w:pPr>
            <w:r>
              <w:rPr>
                <w:b/>
                <w:color w:val="1F4E79"/>
                <w:sz w:val="18"/>
              </w:rPr>
              <w:t>Data / podpis</w:t>
            </w:r>
          </w:p>
        </w:tc>
      </w:tr>
      <w:tr w:rsidR="00260BB6" w14:paraId="2E073DFF" w14:textId="77777777">
        <w:trPr>
          <w:jc w:val="center"/>
        </w:trPr>
        <w:tc>
          <w:tcPr>
            <w:tcW w:w="4082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3A1E72" w14:textId="77777777" w:rsidR="00260BB6" w:rsidRDefault="00000000">
            <w:pPr>
              <w:spacing w:after="0" w:line="252" w:lineRule="auto"/>
              <w:jc w:val="center"/>
            </w:pPr>
            <w:r>
              <w:rPr>
                <w:sz w:val="18"/>
              </w:rPr>
              <w:br/>
              <w:t>........................................</w:t>
            </w:r>
          </w:p>
        </w:tc>
        <w:tc>
          <w:tcPr>
            <w:tcW w:w="4082" w:type="dxa"/>
            <w:tcBorders>
              <w:top w:val="single" w:sz="6" w:space="0" w:color="9EB6CE"/>
              <w:left w:val="single" w:sz="6" w:space="0" w:color="9EB6CE"/>
              <w:bottom w:val="single" w:sz="6" w:space="0" w:color="9EB6CE"/>
              <w:right w:val="single" w:sz="6" w:space="0" w:color="9EB6CE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5AECD4F" w14:textId="77777777" w:rsidR="00260BB6" w:rsidRDefault="00000000">
            <w:pPr>
              <w:spacing w:after="0" w:line="252" w:lineRule="auto"/>
              <w:jc w:val="center"/>
            </w:pPr>
            <w:r>
              <w:rPr>
                <w:sz w:val="18"/>
              </w:rPr>
              <w:br/>
              <w:t>........................................</w:t>
            </w:r>
          </w:p>
        </w:tc>
      </w:tr>
    </w:tbl>
    <w:p w14:paraId="66E2217F" w14:textId="77777777" w:rsidR="000C1A36" w:rsidRDefault="000C1A36"/>
    <w:sectPr w:rsidR="000C1A36" w:rsidSect="00034616">
      <w:headerReference w:type="default" r:id="rId11"/>
      <w:footerReference w:type="default" r:id="rId12"/>
      <w:pgSz w:w="11906" w:h="16838"/>
      <w:pgMar w:top="964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DAAF9" w14:textId="77777777" w:rsidR="00FD4093" w:rsidRDefault="00FD4093">
      <w:pPr>
        <w:spacing w:after="0" w:line="240" w:lineRule="auto"/>
      </w:pPr>
      <w:r>
        <w:separator/>
      </w:r>
    </w:p>
  </w:endnote>
  <w:endnote w:type="continuationSeparator" w:id="0">
    <w:p w14:paraId="62F32E61" w14:textId="77777777" w:rsidR="00FD4093" w:rsidRDefault="00FD4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08F19" w14:textId="26A62174" w:rsidR="00260BB6" w:rsidRPr="003D494B" w:rsidRDefault="00260BB6" w:rsidP="003D49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D9F30" w14:textId="1B0DB586" w:rsidR="00260BB6" w:rsidRPr="003D494B" w:rsidRDefault="00260BB6" w:rsidP="003D49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C6C2C" w14:textId="77777777" w:rsidR="00FD4093" w:rsidRDefault="00FD4093">
      <w:pPr>
        <w:spacing w:after="0" w:line="240" w:lineRule="auto"/>
      </w:pPr>
      <w:r>
        <w:separator/>
      </w:r>
    </w:p>
  </w:footnote>
  <w:footnote w:type="continuationSeparator" w:id="0">
    <w:p w14:paraId="6C95A68D" w14:textId="77777777" w:rsidR="00FD4093" w:rsidRDefault="00FD4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BAD0" w14:textId="7A18CC70" w:rsidR="003D494B" w:rsidRDefault="003D494B">
    <w:pPr>
      <w:pStyle w:val="Nagwek"/>
    </w:pPr>
    <w:r>
      <w:rPr>
        <w:noProof/>
        <w:lang w:eastAsia="pl-PL"/>
      </w:rPr>
      <w:drawing>
        <wp:inline distT="0" distB="0" distL="0" distR="0" wp14:anchorId="2467CD5D" wp14:editId="3D3E392F">
          <wp:extent cx="1928267" cy="557100"/>
          <wp:effectExtent l="0" t="0" r="0" b="0"/>
          <wp:docPr id="4247096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D4A8" w14:textId="4E5E1F0E" w:rsidR="00260BB6" w:rsidRPr="003D494B" w:rsidRDefault="00260BB6" w:rsidP="003D49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810C1" w14:textId="36AD0503" w:rsidR="00260BB6" w:rsidRPr="003D494B" w:rsidRDefault="00260BB6" w:rsidP="003D49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17762097">
    <w:abstractNumId w:val="8"/>
  </w:num>
  <w:num w:numId="2" w16cid:durableId="1324629100">
    <w:abstractNumId w:val="6"/>
  </w:num>
  <w:num w:numId="3" w16cid:durableId="1199122385">
    <w:abstractNumId w:val="5"/>
  </w:num>
  <w:num w:numId="4" w16cid:durableId="733311609">
    <w:abstractNumId w:val="4"/>
  </w:num>
  <w:num w:numId="5" w16cid:durableId="1519854384">
    <w:abstractNumId w:val="7"/>
  </w:num>
  <w:num w:numId="6" w16cid:durableId="711733070">
    <w:abstractNumId w:val="3"/>
  </w:num>
  <w:num w:numId="7" w16cid:durableId="1080710417">
    <w:abstractNumId w:val="2"/>
  </w:num>
  <w:num w:numId="8" w16cid:durableId="1265503180">
    <w:abstractNumId w:val="1"/>
  </w:num>
  <w:num w:numId="9" w16cid:durableId="152450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1A36"/>
    <w:rsid w:val="000D3AFA"/>
    <w:rsid w:val="0015074B"/>
    <w:rsid w:val="00260BB6"/>
    <w:rsid w:val="0029639D"/>
    <w:rsid w:val="00326F90"/>
    <w:rsid w:val="003D494B"/>
    <w:rsid w:val="00442D8D"/>
    <w:rsid w:val="005A4267"/>
    <w:rsid w:val="0066136A"/>
    <w:rsid w:val="006966E9"/>
    <w:rsid w:val="0084193D"/>
    <w:rsid w:val="0096058F"/>
    <w:rsid w:val="009B5ADB"/>
    <w:rsid w:val="00A96151"/>
    <w:rsid w:val="00AA1D8D"/>
    <w:rsid w:val="00B25A53"/>
    <w:rsid w:val="00B47730"/>
    <w:rsid w:val="00C12E77"/>
    <w:rsid w:val="00CB0664"/>
    <w:rsid w:val="00FC5A85"/>
    <w:rsid w:val="00FC693F"/>
    <w:rsid w:val="00FD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15F637"/>
  <w14:defaultImageDpi w14:val="300"/>
  <w15:docId w15:val="{29352B56-C6DB-4BF8-B741-9DF999F15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9" w:lineRule="auto"/>
    </w:pPr>
    <w:rPr>
      <w:rFonts w:ascii="Aptos" w:eastAsia="Aptos" w:hAnsi="Aptos"/>
      <w:color w:val="1F2937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bCs/>
      <w:color w:val="1F4E79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1F4E79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b/>
      <w:bCs/>
      <w:color w:val="1F4E79"/>
      <w:sz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/>
      <w:contextualSpacing/>
    </w:pPr>
    <w:rPr>
      <w:rFonts w:asciiTheme="majorHAnsi" w:eastAsiaTheme="majorEastAsia" w:hAnsiTheme="majorHAnsi" w:cstheme="majorBidi"/>
      <w:b/>
      <w:color w:val="1F4E79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  <w:spacing w:after="60"/>
    </w:pPr>
    <w:rPr>
      <w:rFonts w:asciiTheme="majorHAnsi" w:eastAsiaTheme="majorEastAsia" w:hAnsiTheme="majorHAnsi" w:cstheme="majorBidi"/>
      <w:i/>
      <w:iCs/>
      <w:color w:val="4B5563"/>
      <w:spacing w:val="15"/>
      <w:sz w:val="2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934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Olgierd Koleśnik</cp:lastModifiedBy>
  <cp:revision>4</cp:revision>
  <dcterms:created xsi:type="dcterms:W3CDTF">2013-12-23T23:15:00Z</dcterms:created>
  <dcterms:modified xsi:type="dcterms:W3CDTF">2026-04-16T11:25:00Z</dcterms:modified>
  <cp:category/>
</cp:coreProperties>
</file>